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0"/>
        </w:rPr>
        <w:t>GUÍAS PARA FACILITADORES</w:t>
      </w:r>
    </w:p>
    <w:p/>
    <w:p>
      <w:pPr>
        <w:jc w:val="center"/>
      </w:pPr>
      <w:r>
        <w:rPr>
          <w:b/>
          <w:sz w:val="28"/>
        </w:rPr>
        <w:t>Serie de Marzo</w:t>
      </w:r>
    </w:p>
    <w:p/>
    <w:p>
      <w:pPr>
        <w:jc w:val="center"/>
      </w:pPr>
      <w:r>
        <w:rPr>
          <w:i/>
          <w:sz w:val="28"/>
        </w:rPr>
        <w:t>"Una Mente en Paz"</w:t>
      </w:r>
    </w:p>
    <w:p/>
    <w:p>
      <w:pPr>
        <w:jc w:val="center"/>
      </w:pPr>
      <w:r>
        <w:t>Cuatro semanas aprendiendo a</w:t>
        <w:br/>
        <w:t>reconocer, observar, orar y descansar</w:t>
        <w:br/>
        <w:t>nuestros pensamientos no deseados</w:t>
      </w:r>
    </w:p>
    <w:p/>
    <w:p>
      <w:pPr>
        <w:jc w:val="center"/>
      </w:pPr>
      <w:r>
        <w:rPr>
          <w:i/>
        </w:rPr>
        <w:t>Basado en conceptos del libro</w:t>
        <w:br/>
        <w:t>"A Still and Quiet Mind" de Esther Smith</w:t>
      </w:r>
    </w:p>
    <w:p/>
    <w:p/>
    <w:p>
      <w:pPr>
        <w:jc w:val="center"/>
      </w:pPr>
      <w:r>
        <w:rPr>
          <w:b/>
        </w:rPr>
        <w:t>Fresh Hope Español</w:t>
      </w:r>
    </w:p>
    <w:p>
      <w:pPr>
        <w:jc w:val="center"/>
      </w:pPr>
      <w:r>
        <w:t>Grupos de Apoyo para la Salud Mental</w:t>
      </w:r>
    </w:p>
    <w:p>
      <w:r>
        <w:br w:type="page"/>
      </w:r>
    </w:p>
    <w:p>
      <w:pPr>
        <w:pStyle w:val="Heading1"/>
      </w:pPr>
      <w:r>
        <w:t>Instrucciones para el Facilitador</w:t>
      </w:r>
    </w:p>
    <w:p>
      <w:r>
        <w:t>En marzo comenzamos una nueva serie de 4 temporadas (16 estudios totales) sobre salud mental y renovación de la mente. Esta Temporada 1: FUNDAMENTOS explora cómo reconocer y empezar a trabajar con nuestros pensamientos no deseados. Es especialmente relevante para quienes luchan con ansiedad, depresión, rumiación, o pensamientos obsesivos.</w:t>
      </w:r>
    </w:p>
    <w:p>
      <w:pPr>
        <w:pStyle w:val="Heading2"/>
      </w:pPr>
      <w:r>
        <w:t>Contexto del libro</w:t>
      </w:r>
    </w:p>
    <w:p>
      <w:r>
        <w:t>Esta serie está inspirada en el libro "A Still and Quiet Mind: Twelve Strategies for Changing Unwanted Thoughts" de Esther Smith. El libro ofrece 12 estrategias bíblicas y prácticas para transformar patrones de pensamiento. Smith, consejera bíblica certificada, integra verdad escritural con investigación sobre neuroplasticidad y salud mental.</w:t>
      </w:r>
    </w:p>
    <w:p>
      <w:pPr>
        <w:pStyle w:val="Heading2"/>
      </w:pPr>
      <w:r>
        <w:t>Enfoque especial para Fresh Hope</w:t>
      </w:r>
    </w:p>
    <w:p>
      <w:r>
        <w:t>Hemos adaptado estos conceptos con sensibilidad hacia personas con desafíos de salud mental:</w:t>
      </w:r>
    </w:p>
    <w:p>
      <w:pPr>
        <w:pStyle w:val="ListBullet"/>
      </w:pPr>
      <w:r>
        <w:t>La renovación mental es proceso, no evento instantáneo - requiere paciencia.</w:t>
      </w:r>
    </w:p>
    <w:p>
      <w:pPr>
        <w:pStyle w:val="ListBullet"/>
      </w:pPr>
      <w:r>
        <w:t>Pensamientos no deseados NO son pecado automáticamente - son parte de la experiencia humana.</w:t>
      </w:r>
    </w:p>
    <w:p>
      <w:pPr>
        <w:pStyle w:val="ListBullet"/>
      </w:pPr>
      <w:r>
        <w:t>Fe y tratamiento profesional trabajan juntas - no son opuestos.</w:t>
      </w:r>
    </w:p>
    <w:p>
      <w:pPr>
        <w:pStyle w:val="ListBullet"/>
      </w:pPr>
      <w:r>
        <w:t>Fresh Hope ya es comunidad de apoyo - celebramos el espacio seguro que tenemos.</w:t>
      </w:r>
    </w:p>
    <w:p>
      <w:pPr>
        <w:pStyle w:val="Heading2"/>
      </w:pPr>
      <w:r>
        <w:t>Estructura de cada guía</w:t>
      </w:r>
    </w:p>
    <w:p>
      <w:pPr>
        <w:pStyle w:val="ListBullet"/>
      </w:pPr>
      <w:r>
        <w:t>Exposición del tema (10 minutos): Lectura bíblica y puntos principales. El script está completo para que lo lea o adapte.</w:t>
      </w:r>
    </w:p>
    <w:p>
      <w:pPr>
        <w:pStyle w:val="ListBullet"/>
      </w:pPr>
      <w:r>
        <w:t>Guía conversacional (20-30 minutos): Preguntas para facilitar la discusión grupal.</w:t>
      </w:r>
    </w:p>
    <w:p>
      <w:pPr>
        <w:pStyle w:val="ListBullet"/>
      </w:pPr>
      <w:r>
        <w:t>Cierre (5-10 minutos): Reflexión y práctica sugerida para la semana.</w:t>
      </w:r>
    </w:p>
    <w:p>
      <w:pPr>
        <w:pStyle w:val="Heading2"/>
      </w:pPr>
      <w:r>
        <w:t>Nota importante sobre estigma</w:t>
      </w:r>
    </w:p>
    <w:p>
      <w:r>
        <w:t>En muchas comunidades latinas, hablar de salud mental sigue siendo tabú. Algunos participantes pueden haber sido enseñados que la depresión es 'falta de fe' o que buscar terapia es 'debilidad espiritual'. Su rol como facilitador/a es crear un ambiente donde las personas se sientan seguras para ser honestas sin miedo a juicio. Normalice la lucha mental desde la primera sesión.</w:t>
      </w:r>
    </w:p>
    <w:p>
      <w:r>
        <w:br w:type="page"/>
      </w:r>
    </w:p>
    <w:p>
      <w:pPr>
        <w:pStyle w:val="Heading1"/>
      </w:pPr>
      <w:r>
        <w:t>SEMANA 1</w:t>
      </w:r>
    </w:p>
    <w:p>
      <w:pPr>
        <w:pStyle w:val="Heading2"/>
      </w:pPr>
      <w:r>
        <w:t>Una mente inquieta y ruidosa</w:t>
      </w:r>
    </w:p>
    <w:p>
      <w:r>
        <w:rPr>
          <w:i/>
        </w:rPr>
        <w:t>Reconociendo los pensamientos que nos roban la paz</w:t>
      </w:r>
    </w:p>
    <w:p>
      <w:pPr>
        <w:pStyle w:val="Heading3"/>
      </w:pPr>
      <w:r>
        <w:t>Exposición (10 minutos)</w:t>
      </w:r>
    </w:p>
    <w:p>
      <w:pPr>
        <w:pStyle w:val="Heading4"/>
      </w:pPr>
      <w:r>
        <w:t>Introducción</w:t>
      </w:r>
    </w:p>
    <w:p>
      <w:r>
        <w:t xml:space="preserve">Todos luchamos con pensamientos que no queremos. Ansiedad que nos despierta a las 3am. Depresión que nos dice que nada mejorará. Autocrítica que nos repite que no somos suficientes. Rumiación que repite conversaciones dolorosas una y otra vez. Obsesiones que no podemos apagar. </w:t>
        <w:br/>
        <w:br/>
        <w:t>Durante las próximas cuatro semanas, vamos a explorar estrategias bíblicas y prácticas para transformar estos pensamientos. No ofrecemos soluciones mágicas, pero sí herramientas reales que han ayudado a millones de personas. Y lo haremos desde la fe - creyendo que Dios nos creó con mentes capaces de cambiar.</w:t>
      </w:r>
    </w:p>
    <w:p>
      <w:pPr>
        <w:pStyle w:val="Heading4"/>
      </w:pPr>
      <w:r>
        <w:t>Lectura bíblica</w:t>
      </w:r>
    </w:p>
    <w:p>
      <w:r>
        <w:rPr>
          <w:i/>
        </w:rPr>
        <w:t>"No se amolden al mundo actual, sino sean transformados mediante la renovación de su mente." (Romanos 12:2, NVI)</w:t>
        <w:br/>
        <w:br/>
        <w:t>"Y la paz de Dios, que sobrepasa todo entendimiento, cuidará sus corazones y sus pensamientos en Cristo Jesús." (Filipenses 4:7, NVI)</w:t>
      </w:r>
    </w:p>
    <w:p>
      <w:pPr>
        <w:pStyle w:val="Heading4"/>
      </w:pPr>
      <w:r>
        <w:t>Puntos principales</w:t>
      </w:r>
    </w:p>
    <w:p>
      <w:r>
        <w:rPr>
          <w:b/>
        </w:rPr>
        <w:t>1. Todos luchamos con pensamientos no deseados - no estás solo/a.</w:t>
      </w:r>
    </w:p>
    <w:p>
      <w:r>
        <w:t>Ansiedad, depresión, rumiación, autocrítica, obsesiones - estos pensamientos son universales. Incluso personas de fe profunda los experimentan. David escribió Salmos enteros lamentando. Elías pidió morir. Job cuestionó a Dios. No eres 'menos cristiano/a' por tener pensamientos difíciles. Eres humano.</w:t>
      </w:r>
    </w:p>
    <w:p>
      <w:r>
        <w:rPr>
          <w:b/>
        </w:rPr>
        <w:t>2. Tener un pensamiento ≠ creer un pensamiento ≠ actuar según ese pensamiento.</w:t>
      </w:r>
    </w:p>
    <w:p>
      <w:r>
        <w:t>Esto es crucial. Tu cerebro genera miles de pensamientos al día - algunos útiles, otros absurdos. Tener el pensamiento 'soy un fracaso' no significa que sea verdad, ni que tengas que creerlo, ni que tengas que actuar como si lo fuera. Es solo un evento mental. Aprenderemos a observarlo, cuestionarlo, y decidir qué hacer con él.</w:t>
      </w:r>
    </w:p>
    <w:p>
      <w:r>
        <w:rPr>
          <w:b/>
        </w:rPr>
        <w:t>3. La mente puede cambiar - la ciencia lo confirma.</w:t>
      </w:r>
    </w:p>
    <w:p>
      <w:r>
        <w:t>Neuroplasticidad: el cerebro puede crear nuevas conexiones neuronales a cualquier edad. No estás condenado/a a pensar así para siempre. Romanos 12:2 habla de 'renovación de la mente' - esto no es solo metáfora espiritual, es realidad biológica. Cuando practicas nuevos patrones de pensamiento, literalmente recablas tu cerebro. Fe y ciencia se alinean aquí.</w:t>
      </w:r>
    </w:p>
    <w:p>
      <w:r>
        <w:rPr>
          <w:b/>
        </w:rPr>
        <w:t>4. Diferentes tipos de pensamientos requieren diferentes estrategias.</w:t>
      </w:r>
    </w:p>
    <w:p>
      <w:r>
        <w:t>No hay 'talla única'. Un pensamiento ansioso se maneja diferente que uno depresivo. Rumiación necesita estrategias distintas que pensamientos intrusivos. Esta serie te dará 12 herramientas diferentes (4 este mes, 8 más en los próximos meses) para que encuentres las que mejor funcionan para ti.</w:t>
      </w:r>
    </w:p>
    <w:p>
      <w:r>
        <w:rPr>
          <w:b/>
        </w:rPr>
        <w:t>5. Hay esperanza real de cambio - esta no es teoría vacía.</w:t>
      </w:r>
    </w:p>
    <w:p>
      <w:r>
        <w:t>Millones de personas han experimentado transformación mental usando estas estrategias. No prometemos que será fácil o rápido, pero sí prometemos que es posible. El Dios que diseñó tu mente puede renovarla. Y nosotros caminamos este proceso contigo.</w:t>
      </w:r>
    </w:p>
    <w:p>
      <w:pPr>
        <w:pStyle w:val="Heading3"/>
      </w:pPr>
      <w:r>
        <w:t>Guía Conversacional (20-30 minutos)</w:t>
      </w:r>
    </w:p>
    <w:p>
      <w:r>
        <w:t>1. ¿Qué tipos de pensamientos no deseados experimentas con más frecuencia? (Ansiedad, depresión, autocrítica, rumiación, etc.)</w:t>
      </w:r>
    </w:p>
    <w:p>
      <w:r>
        <w:t>2. ¿Alguna vez has sentido que estás solo/a en tu lucha mental? ¿Cómo te hace sentir saber que otros aquí también luchan?</w:t>
      </w:r>
    </w:p>
    <w:p>
      <w:r>
        <w:t>3. ¿Cómo reaccionas típicamente cuando tienes un pensamiento que no quieres? ¿Tratas de suprimirlo? ¿Te juzgas por tenerlo? ¿Lo analizas obsesivamente?</w:t>
      </w:r>
    </w:p>
    <w:p>
      <w:r>
        <w:t>4. ¿Qué esperanza te da saber que la renovación mental es posible y bíblica?</w:t>
      </w:r>
    </w:p>
    <w:p>
      <w:r>
        <w:t>5. ¿Qué te gustaría lograr al final de estas 4 semanas?</w:t>
      </w:r>
    </w:p>
    <w:p>
      <w:pPr>
        <w:pStyle w:val="Heading3"/>
      </w:pPr>
      <w:r>
        <w:t>Cierre (5-10 minutos)</w:t>
      </w:r>
    </w:p>
    <w:p>
      <w:pPr>
        <w:pStyle w:val="Heading4"/>
      </w:pPr>
      <w:r>
        <w:t>Reflexión</w:t>
      </w:r>
    </w:p>
    <w:p>
      <w:r>
        <w:rPr>
          <w:i/>
        </w:rPr>
        <w:t>Tus pensamientos no definen quién eres. Eres más que tu ansiedad, más que tu depresión, más que tu autocrítica. Dios te creó con la capacidad de renovar tu mente. La batalla ya está ganada en Cristo - ahora aprendemos a caminar en esa victoria.</w:t>
      </w:r>
    </w:p>
    <w:p>
      <w:pPr>
        <w:pStyle w:val="Heading4"/>
      </w:pPr>
      <w:r>
        <w:t>Práctica de la semana</w:t>
      </w:r>
    </w:p>
    <w:p>
      <w:r>
        <w:t>Esta semana, haz un diario simple de pensamientos durante 3 días:</w:t>
      </w:r>
    </w:p>
    <w:p>
      <w:pPr>
        <w:pStyle w:val="ListBullet"/>
      </w:pPr>
      <w:r>
        <w:t>Lleva un diario simple de pensamientos durante 3 días (puede ser app de notas, libreta, etc.)</w:t>
      </w:r>
    </w:p>
    <w:p>
      <w:pPr>
        <w:pStyle w:val="ListBullet"/>
      </w:pPr>
      <w:r>
        <w:t>Identifica 2-3 pensamientos recurrentes que experimentas</w:t>
      </w:r>
    </w:p>
    <w:p>
      <w:pPr>
        <w:pStyle w:val="ListBullet"/>
      </w:pPr>
      <w:r>
        <w:t>Sin juzgarlos, simplemente obsérvalos y escríbelos</w:t>
      </w:r>
    </w:p>
    <w:p>
      <w:pPr>
        <w:pStyle w:val="ListBullet"/>
      </w:pPr>
      <w:r>
        <w:t>Comparte uno con una persona de confianza esta semana</w:t>
      </w:r>
    </w:p>
    <w:p>
      <w:r>
        <w:rPr>
          <w:i/>
        </w:rPr>
        <w:t>Nota: El objetivo NO es juzgar tus pensamientos, sino crear conciencia. Formato sugerido: Fecha/Hora | Situación | Pensamiento | Emoción</w:t>
      </w:r>
    </w:p>
    <w:p>
      <w:pPr>
        <w:pStyle w:val="Heading4"/>
      </w:pPr>
      <w:r>
        <w:t>Oración sugerida</w:t>
      </w:r>
    </w:p>
    <w:p>
      <w:r>
        <w:rPr>
          <w:i/>
        </w:rPr>
        <w:t>"Señor, gracias porque mi mente puede ser renovada. Ayúdame a reconocer mis pensamientos sin vergüenza ni temor. Quiero experimentar tu paz que sobrepasa todo entendimiento. Amén."</w:t>
      </w:r>
    </w:p>
    <w:p>
      <w:r>
        <w:br w:type="page"/>
      </w:r>
    </w:p>
    <w:p>
      <w:pPr>
        <w:pStyle w:val="Heading1"/>
      </w:pPr>
      <w:r>
        <w:t>SEMANA 2</w:t>
      </w:r>
    </w:p>
    <w:p>
      <w:pPr>
        <w:pStyle w:val="Heading2"/>
      </w:pPr>
      <w:r>
        <w:t>Conoce tus pensamientos</w:t>
      </w:r>
    </w:p>
    <w:p>
      <w:r>
        <w:rPr>
          <w:i/>
        </w:rPr>
        <w:t>Observación sin juicio - El primer paso hacia el cambio</w:t>
      </w:r>
    </w:p>
    <w:p>
      <w:pPr>
        <w:pStyle w:val="Heading3"/>
      </w:pPr>
      <w:r>
        <w:t>Exposición (10 minutos)</w:t>
      </w:r>
    </w:p>
    <w:p>
      <w:pPr>
        <w:pStyle w:val="Heading4"/>
      </w:pPr>
      <w:r>
        <w:t>Introducción</w:t>
      </w:r>
    </w:p>
    <w:p>
      <w:r>
        <w:t>La semana pasada identificamos nuestros pensamientos no deseados. Hoy aprendemos la habilidad más fundamental: observar nuestros pensamientos sin juzgarlos. Esto suena simple, pero es revolucionario. La mayoría de nosotros respondemos a pensamientos difíciles con alarma, vergüenza, o intentos desesperados de suprimirlos. Hoy aprendemos otra forma.</w:t>
      </w:r>
    </w:p>
    <w:p>
      <w:pPr>
        <w:pStyle w:val="Heading4"/>
      </w:pPr>
      <w:r>
        <w:t>Lectura bíblica</w:t>
      </w:r>
    </w:p>
    <w:p>
      <w:r>
        <w:rPr>
          <w:i/>
        </w:rPr>
        <w:t>"Examíname, oh Dios, y conoce mi corazón; pruébame y conoce mis pensamientos." (Salmo 139:23-24, NVI)</w:t>
        <w:br/>
        <w:br/>
        <w:t>"Sobre todas las cosas cuida tu corazón, porque de él mana la vida." (Proverbios 4:23, NVI)</w:t>
      </w:r>
    </w:p>
    <w:p>
      <w:pPr>
        <w:pStyle w:val="Heading4"/>
      </w:pPr>
      <w:r>
        <w:t>Puntos principales</w:t>
      </w:r>
    </w:p>
    <w:p>
      <w:r>
        <w:rPr>
          <w:b/>
        </w:rPr>
        <w:t>1. Observar ≠ Juzgar.</w:t>
      </w:r>
    </w:p>
    <w:p>
      <w:r>
        <w:t>Puedes notar un pensamiento sin condenarte por tenerlo. Imagina que tus pensamientos son nubes pasando por el cielo - puedes observarlas sin intentar cambiarlas o juzgarlas. El Salmo 139 invita a Dios a 'examinar' nuestros pensamientos - examinar es observar con curiosidad, no con vergüenza. La curiosidad compasiva es mejor que la alarma crítica.</w:t>
      </w:r>
    </w:p>
    <w:p>
      <w:r>
        <w:rPr>
          <w:b/>
        </w:rPr>
        <w:t>2. Tus pensamientos no son tu identidad.</w:t>
      </w:r>
    </w:p>
    <w:p>
      <w:r>
        <w:t>Tu cerebro produce pensamientos como tu estómago digiere comida. Es lo que hace. Tener el pensamiento 'soy inútil' no significa que ERES inútil - significa que tu cerebro produjo ese pensamiento. No eres tus pensamientos; eres quien los observa. Esta distinción es liberadora.</w:t>
      </w:r>
    </w:p>
    <w:p>
      <w:r>
        <w:rPr>
          <w:b/>
        </w:rPr>
        <w:t>3. Práctica: 'Nota y Nombra'.</w:t>
      </w:r>
    </w:p>
    <w:p>
      <w:r>
        <w:t>Esta es una herramienta práctica. Cuando venga un pensamiento difícil, di mentalmente: 'Estoy teniendo el pensamiento de que...' Por ejemplo: En lugar de 'Soy un fracaso', di 'Estoy teniendo el pensamiento de que soy un fracaso'. Esta pequeña frase crea distancia psicológica. Ya no estás fusionado con el pensamiento - lo estás observando.</w:t>
      </w:r>
    </w:p>
    <w:p>
      <w:pPr>
        <w:pStyle w:val="Heading3"/>
      </w:pPr>
      <w:r>
        <w:t>Guía Conversacional (20-30 minutos)</w:t>
      </w:r>
    </w:p>
    <w:p>
      <w:r>
        <w:t>1. ¿Cómo te fue con el diario de pensamientos? ¿Qué descubriste sobre tus patrones?</w:t>
      </w:r>
    </w:p>
    <w:p>
      <w:r>
        <w:t>2. ¿Tiendes a juzgar duramente tus pensamientos o puedes observarlos con compasión?</w:t>
      </w:r>
    </w:p>
    <w:p>
      <w:r>
        <w:t>3. ¿Alguna vez has confundido un pensamiento con tu verdadera identidad? Da un ejemplo si te sientes cómodo/a.</w:t>
      </w:r>
    </w:p>
    <w:p>
      <w:r>
        <w:t>4. ¿Qué significa para ti 'tener compasión contigo mismo/a'?</w:t>
      </w:r>
    </w:p>
    <w:p>
      <w:r>
        <w:t>5. ¿Cómo te sientes al saber que Dios conoce todos tus pensamientos y aún así te ama completamente?</w:t>
      </w:r>
    </w:p>
    <w:p>
      <w:pPr>
        <w:pStyle w:val="Heading3"/>
      </w:pPr>
      <w:r>
        <w:t>Cierre (5-10 minutos)</w:t>
      </w:r>
    </w:p>
    <w:p>
      <w:pPr>
        <w:pStyle w:val="Heading4"/>
      </w:pPr>
      <w:r>
        <w:t>Reflexión</w:t>
      </w:r>
    </w:p>
    <w:p>
      <w:r>
        <w:rPr>
          <w:i/>
        </w:rPr>
        <w:t>No puedes cambiar lo que no conoces. El autoconocimiento es un regalo de Dios, no una amenaza. Dale permiso a tu mente para ser humana. Observa tus pensamientos con la compasión con la que Dios te mira.</w:t>
      </w:r>
    </w:p>
    <w:p>
      <w:pPr>
        <w:pStyle w:val="Heading4"/>
      </w:pPr>
      <w:r>
        <w:t>Práctica de la semana</w:t>
      </w:r>
    </w:p>
    <w:p>
      <w:pPr>
        <w:pStyle w:val="ListBullet"/>
      </w:pPr>
      <w:r>
        <w:t>Ejercicio 'Nota y Nombra': Cada vez que tengas un pensamiento difícil, di mentalmente: 'Estoy teniendo el pensamiento de que...'</w:t>
      </w:r>
    </w:p>
    <w:p>
      <w:pPr>
        <w:pStyle w:val="ListBullet"/>
      </w:pPr>
      <w:r>
        <w:t>Practicar 5 minutos diarios de observación consciente de tus pensamientos</w:t>
      </w:r>
    </w:p>
    <w:p>
      <w:pPr>
        <w:pStyle w:val="ListBullet"/>
      </w:pPr>
      <w:r>
        <w:t>No juzgues, solo nota. Como nubes pasando por el cielo.</w:t>
      </w:r>
    </w:p>
    <w:p>
      <w:pPr>
        <w:pStyle w:val="ListBullet"/>
      </w:pPr>
      <w:r>
        <w:t>Al final de la semana, reflexiona: ¿Qué aprendiste sobre tus patrones mentales?</w:t>
      </w:r>
    </w:p>
    <w:p>
      <w:pPr>
        <w:pStyle w:val="Heading4"/>
      </w:pPr>
      <w:r>
        <w:t>Oración sugerida</w:t>
      </w:r>
    </w:p>
    <w:p>
      <w:r>
        <w:rPr>
          <w:i/>
        </w:rPr>
        <w:t>"Señor, tú conoces mis pensamientos mejor que yo mismo/a. Enséñame a observarlos con tu compasión. Dame sabiduría para conocer mi mente y gracia para aceptar mi humanidad. Amén."</w:t>
      </w:r>
    </w:p>
    <w:p>
      <w:r>
        <w:br w:type="page"/>
      </w:r>
    </w:p>
    <w:p>
      <w:pPr>
        <w:pStyle w:val="Heading1"/>
      </w:pPr>
      <w:r>
        <w:t>SEMANA 3</w:t>
      </w:r>
    </w:p>
    <w:p>
      <w:pPr>
        <w:pStyle w:val="Heading2"/>
      </w:pPr>
      <w:r>
        <w:t>Ora tus pensamientos</w:t>
      </w:r>
    </w:p>
    <w:p>
      <w:r>
        <w:rPr>
          <w:i/>
        </w:rPr>
        <w:t>Del lamento a la alabanza - Conversaciones honestas con Dios</w:t>
      </w:r>
    </w:p>
    <w:p>
      <w:pPr>
        <w:pStyle w:val="Heading3"/>
      </w:pPr>
      <w:r>
        <w:t>Exposición (10 minutos)</w:t>
      </w:r>
    </w:p>
    <w:p>
      <w:pPr>
        <w:pStyle w:val="Heading4"/>
      </w:pPr>
      <w:r>
        <w:t>Introducción</w:t>
      </w:r>
    </w:p>
    <w:p>
      <w:r>
        <w:t>Hemos aprendido a reconocer y observar nuestros pensamientos. Hoy añadimos una herramienta poderosa: la oración honesta. No la oración 'perfecta' que creemos que Dios quiere escuchar, sino la oración real que brota de nuestra lucha. Los Salmos nos muestran el camino.</w:t>
      </w:r>
    </w:p>
    <w:p>
      <w:pPr>
        <w:pStyle w:val="Heading4"/>
      </w:pPr>
      <w:r>
        <w:t>Lectura bíblica</w:t>
      </w:r>
    </w:p>
    <w:p>
      <w:r>
        <w:rPr>
          <w:i/>
        </w:rPr>
        <w:t>"Confía en él en todo tiempo, pueblo mío; derrama ante él tu corazón, porque Dios es nuestro refugio." (Salmo 62:8, NVI)</w:t>
        <w:br/>
        <w:br/>
        <w:t>"En toda situación... presenten sus peticiones a Dios." (Filipenses 4:6, NVI)</w:t>
        <w:br/>
        <w:br/>
        <w:t>"El Espíritu nos ayuda en nuestra debilidad... intercede por nosotros con gemidos que no pueden expresarse con palabras." (Romanos 8:26, NVI)</w:t>
      </w:r>
    </w:p>
    <w:p>
      <w:pPr>
        <w:pStyle w:val="Heading4"/>
      </w:pPr>
      <w:r>
        <w:t>Puntos principales</w:t>
      </w:r>
    </w:p>
    <w:p>
      <w:r>
        <w:rPr>
          <w:b/>
        </w:rPr>
        <w:t>1. Dios puede manejar tu honestidad brutal.</w:t>
      </w:r>
    </w:p>
    <w:p>
      <w:r>
        <w:t>Los Salmos están llenos de lamentos honestos. David grita, se queja, cuestiona, se enoja. Job demanda respuestas. Jeremías lamenta su nacimiento. ¿Y sabes qué? Dios no los castiga por su honestidad. Dios prefiere tu verdad cruda a tu fachada religiosa. Puedes decirle a Dios exactamente cómo te sientes.</w:t>
      </w:r>
    </w:p>
    <w:p>
      <w:r>
        <w:rPr>
          <w:b/>
        </w:rPr>
        <w:t>2. Tipos de oración para procesar pensamientos.</w:t>
      </w:r>
    </w:p>
    <w:p>
      <w:r>
        <w:t>Lamento (cuando duele), confesión (cuando pecamos), petición (cuando necesitamos), gratitud (cuando recordamos). La oración no siempre es alabanza. A veces es llanto. A veces es enojo. A veces es silencio cansado. Todo es válido ante Dios.</w:t>
      </w:r>
    </w:p>
    <w:p>
      <w:r>
        <w:rPr>
          <w:b/>
        </w:rPr>
        <w:t>3. La oración es conversación, no monólogo.</w:t>
      </w:r>
    </w:p>
    <w:p>
      <w:r>
        <w:t>Habla Y escucha. Dios responde - a veces en silencio, a veces en Su Palabra, a veces a través de otros, a veces en circunstancias. No es magia, es relación. Y las relaciones toman tiempo.</w:t>
      </w:r>
    </w:p>
    <w:p>
      <w:r>
        <w:rPr>
          <w:b/>
        </w:rPr>
        <w:t>4. Cuando no tienes palabras, está bien.</w:t>
      </w:r>
    </w:p>
    <w:p>
      <w:r>
        <w:t>Romanos 8:26 - El Espíritu intercede por nosotros con gemidos indecibles. Hay momentos donde el dolor es tan profundo que no hay palabras. Puedes orar con lágrimas, con silencio, con suspiros. Dios entiende el lenguaje del corazón quebrantado.</w:t>
      </w:r>
    </w:p>
    <w:p>
      <w:pPr>
        <w:pStyle w:val="Heading3"/>
      </w:pPr>
      <w:r>
        <w:t>Guía Conversacional (20-30 minutos)</w:t>
      </w:r>
    </w:p>
    <w:p>
      <w:r>
        <w:t>1. ¿Qué tan honesto/a eres con Dios en tu oración diaria? ¿Filtras tus pensamientos antes de orar?</w:t>
      </w:r>
    </w:p>
    <w:p>
      <w:r>
        <w:t>2. ¿Has experimentado orar sin palabras coherentes? ¿Cómo fue esa experiencia?</w:t>
      </w:r>
    </w:p>
    <w:p>
      <w:r>
        <w:t>3. ¿Cuál Salmo de lamento resuena más contigo? (Salmo 13, 22, 42, o 88)</w:t>
      </w:r>
    </w:p>
    <w:p>
      <w:r>
        <w:t>4. ¿Cómo sería 'derramar tu corazón' ante Dios esta semana?</w:t>
      </w:r>
    </w:p>
    <w:p>
      <w:r>
        <w:t>5. ¿Qué te impide ser completamente honesto/a con Dios en oración?</w:t>
      </w:r>
    </w:p>
    <w:p>
      <w:pPr>
        <w:pStyle w:val="Heading3"/>
      </w:pPr>
      <w:r>
        <w:t>Cierre (5-10 minutos)</w:t>
      </w:r>
    </w:p>
    <w:p>
      <w:pPr>
        <w:pStyle w:val="Heading4"/>
      </w:pPr>
      <w:r>
        <w:t>Reflexión</w:t>
      </w:r>
    </w:p>
    <w:p>
      <w:r>
        <w:rPr>
          <w:i/>
        </w:rPr>
        <w:t>Dios no necesita que finjas estar bien. Él ya conoce tus pensamientos más profundos, tus miedos más oscuros, tus dudas más vergonzosas. La oración honesta es el camino hacia la paz verdadera.</w:t>
      </w:r>
    </w:p>
    <w:p>
      <w:pPr>
        <w:pStyle w:val="Heading4"/>
      </w:pPr>
      <w:r>
        <w:t>Práctica de la semana</w:t>
      </w:r>
    </w:p>
    <w:p>
      <w:pPr>
        <w:pStyle w:val="ListBullet"/>
      </w:pPr>
      <w:r>
        <w:t>Escribir una oración de lamento honesto sobre algo que te duele profundamente</w:t>
      </w:r>
    </w:p>
    <w:p>
      <w:pPr>
        <w:pStyle w:val="ListBullet"/>
      </w:pPr>
      <w:r>
        <w:t>Probar 'journaling orante' - escribir una conversación con Dios sobre tus pensamientos difíciles</w:t>
      </w:r>
    </w:p>
    <w:p>
      <w:pPr>
        <w:pStyle w:val="ListBullet"/>
      </w:pPr>
      <w:r>
        <w:t>Leer y orar un Salmo de lamento completo (Salmo 13, 22, 42, o 88)</w:t>
      </w:r>
    </w:p>
    <w:p>
      <w:pPr>
        <w:pStyle w:val="ListBullet"/>
      </w:pPr>
      <w:r>
        <w:t>Practicar oración silenciosa - solo estar en la presencia de Dios sin palabras (5-10 minutos)</w:t>
      </w:r>
    </w:p>
    <w:p>
      <w:pPr>
        <w:pStyle w:val="Heading4"/>
      </w:pPr>
      <w:r>
        <w:t>Oración sugerida</w:t>
      </w:r>
    </w:p>
    <w:p>
      <w:r>
        <w:rPr>
          <w:i/>
        </w:rPr>
        <w:t>"Padre, quiero ser completamente honesto/a contigo. Recibe mis lamentos, mis dudas, mis miedos. Enséñame a derramar mi corazón ante ti sin temor. Amén."</w:t>
      </w:r>
    </w:p>
    <w:p>
      <w:r>
        <w:br w:type="page"/>
      </w:r>
    </w:p>
    <w:p>
      <w:pPr>
        <w:pStyle w:val="Heading1"/>
      </w:pPr>
      <w:r>
        <w:t>SEMANA 4</w:t>
      </w:r>
    </w:p>
    <w:p>
      <w:pPr>
        <w:pStyle w:val="Heading2"/>
      </w:pPr>
      <w:r>
        <w:t>Descansa tus pensamientos</w:t>
      </w:r>
    </w:p>
    <w:p>
      <w:r>
        <w:rPr>
          <w:i/>
        </w:rPr>
        <w:t>Sabbath mental - El descanso como disciplina espiritual</w:t>
      </w:r>
    </w:p>
    <w:p>
      <w:pPr>
        <w:pStyle w:val="Heading3"/>
      </w:pPr>
      <w:r>
        <w:t>Exposición (10 minutos)</w:t>
      </w:r>
    </w:p>
    <w:p>
      <w:pPr>
        <w:pStyle w:val="Heading4"/>
      </w:pPr>
      <w:r>
        <w:t>Introducción</w:t>
      </w:r>
    </w:p>
    <w:p>
      <w:r>
        <w:t>Hemos aprendido a reconocer, observar, y orar nuestros pensamientos. Hoy cerramos Temporada 1 con algo que puede parecer contraintuitivo: aprender a descansar nuestra mente. Para muchos de nosotros que luchamos con ansiedad o rumiación, la idea de 'descansar la mente' parece imposible. Pero es mandamiento, no sugerencia.</w:t>
      </w:r>
    </w:p>
    <w:p>
      <w:pPr>
        <w:pStyle w:val="Heading4"/>
      </w:pPr>
      <w:r>
        <w:t>Lectura bíblica</w:t>
      </w:r>
    </w:p>
    <w:p>
      <w:r>
        <w:rPr>
          <w:i/>
        </w:rPr>
        <w:t>"Vengan a mí todos ustedes que están cansados y agobiados, y yo les daré descanso." (Mateo 11:28, NVI)</w:t>
        <w:br/>
        <w:br/>
        <w:t>"Quédense quietos y sepan que yo soy Dios." (Salmo 46:10, NVI)</w:t>
        <w:br/>
        <w:br/>
        <w:t>"Acuérdate del día de reposo, para consagrarlo." (Éxodo 20:8, NVI)</w:t>
      </w:r>
    </w:p>
    <w:p>
      <w:pPr>
        <w:pStyle w:val="Heading4"/>
      </w:pPr>
      <w:r>
        <w:t>Puntos principales</w:t>
      </w:r>
    </w:p>
    <w:p>
      <w:r>
        <w:rPr>
          <w:b/>
        </w:rPr>
        <w:t>1. El Sabbath mental es mandamiento, no sugerencia.</w:t>
      </w:r>
    </w:p>
    <w:p>
      <w:r>
        <w:t>Dios no sugirió el Sabbath - lo mandó. Nuestra mente necesita descanso tanto como nuestro cuerpo. La rumiación constante, el análisis obsesivo, la preocupación incesante - todo esto viola el diseño de Dios para nuestra mente. No fuimos creados para pensar sin cesar. Necesitamos ciclos de actividad y descanso mental.</w:t>
      </w:r>
    </w:p>
    <w:p>
      <w:r>
        <w:rPr>
          <w:b/>
        </w:rPr>
        <w:t>2. Descanso activo vs. pasivo - ambos son necesarios.</w:t>
      </w:r>
    </w:p>
    <w:p>
      <w:r>
        <w:t>Descanso pasivo: dormir, quietud, silencio. Descanso activo: paseos en naturaleza, adoración, creatividad, juego. Ambos son válidos. No todo descanso es estar inmóvil. A veces descansar es mover el cuerpo para calmar la mente.</w:t>
      </w:r>
    </w:p>
    <w:p>
      <w:r>
        <w:rPr>
          <w:b/>
        </w:rPr>
        <w:t>3. La conexión sueño-salud mental es innegable.</w:t>
      </w:r>
    </w:p>
    <w:p>
      <w:r>
        <w:t>El sueño insuficiente alimenta ansiedad y depresión. La ciencia es clara: dormir menos de 7 horas consistentemente aumenta significativamente el riesgo de problemas de salud mental. Honrar el sueño no es lujo - es honrar el diseño de Dios. Si tienes problemas crónicos de sueño, puede ser señal para buscar ayuda profesional.</w:t>
      </w:r>
    </w:p>
    <w:p>
      <w:r>
        <w:rPr>
          <w:b/>
        </w:rPr>
        <w:t>4. Confiar = Soltar el control mental.</w:t>
      </w:r>
    </w:p>
    <w:p>
      <w:r>
        <w:t>Descansar nuestra mente es acto de fe profunda. Significa confiar que Dios puede sostener lo que nosotros soltamos. No tenemos que resolver todo hoy. No tenemos que tener todas las respuestas ahora. Dios guardó el mundo mientras dormías anoche - puede hacerlo de nuevo.</w:t>
      </w:r>
    </w:p>
    <w:p>
      <w:pPr>
        <w:pStyle w:val="Heading3"/>
      </w:pPr>
      <w:r>
        <w:t>Guía Conversacional (20-30 minutos)</w:t>
      </w:r>
    </w:p>
    <w:p>
      <w:r>
        <w:t>1. ¿Cuándo fue la última vez que tu mente descansó verdaderamente? ¿Cómo fue?</w:t>
      </w:r>
    </w:p>
    <w:p>
      <w:r>
        <w:t>2. ¿Qué actividades específicas te ayudan a descansar mentalmente?</w:t>
      </w:r>
    </w:p>
    <w:p>
      <w:r>
        <w:t>3. ¿Cómo están tus hábitos de sueño actualmente? ¿Qué necesitas cambiar?</w:t>
      </w:r>
    </w:p>
    <w:p>
      <w:r>
        <w:t>4. ¿Qué te impide descansar? ¿Culpa? ¿Miedo? ¿Necesidad de control?</w:t>
      </w:r>
    </w:p>
    <w:p>
      <w:r>
        <w:t>5. ¿Qué es UNA cosa que aprendiste en estas 4 semanas de Temporada 1?</w:t>
      </w:r>
    </w:p>
    <w:p>
      <w:pPr>
        <w:pStyle w:val="Heading3"/>
      </w:pPr>
      <w:r>
        <w:t>Cierre (5-10 minutos)</w:t>
      </w:r>
    </w:p>
    <w:p>
      <w:pPr>
        <w:pStyle w:val="Heading4"/>
      </w:pPr>
      <w:r>
        <w:t>Reflexión</w:t>
      </w:r>
    </w:p>
    <w:p>
      <w:r>
        <w:rPr>
          <w:i/>
        </w:rPr>
        <w:t>Descansar no es pereza - es obediencia. Dios guardó el mundo mientras dormías anoche. Puede hacerlo de nuevo. Confía lo suficiente para soltar.</w:t>
      </w:r>
    </w:p>
    <w:p>
      <w:pPr>
        <w:pStyle w:val="Heading4"/>
      </w:pPr>
      <w:r>
        <w:t>Práctica de la semana</w:t>
      </w:r>
    </w:p>
    <w:p>
      <w:pPr>
        <w:pStyle w:val="ListBullet"/>
      </w:pPr>
      <w:r>
        <w:t>Establecer un 'Sabbath mental' diario de 30 minutos - sin pantallas, sin resolver problemas</w:t>
      </w:r>
    </w:p>
    <w:p>
      <w:pPr>
        <w:pStyle w:val="ListBullet"/>
      </w:pPr>
      <w:r>
        <w:t>Crear rutina nocturna: apagar pantallas 1 hora antes de dormir</w:t>
      </w:r>
    </w:p>
    <w:p>
      <w:pPr>
        <w:pStyle w:val="ListBullet"/>
      </w:pPr>
      <w:r>
        <w:t>Practicar respiración profunda 4-7-8 dos veces al día (inhalar 4 seg, retener 7, exhalar 8)</w:t>
      </w:r>
    </w:p>
    <w:p>
      <w:pPr>
        <w:pStyle w:val="ListBullet"/>
      </w:pPr>
      <w:r>
        <w:t>Hacer lista de actividades que verdaderamente te descansan y programar una esta semana</w:t>
      </w:r>
    </w:p>
    <w:p>
      <w:pPr>
        <w:pStyle w:val="Heading4"/>
      </w:pPr>
      <w:r>
        <w:t>Oración sugerida</w:t>
      </w:r>
    </w:p>
    <w:p>
      <w:r>
        <w:rPr>
          <w:i/>
        </w:rPr>
        <w:t>"Señor, enséñame a descansar sin culpa. Tú no necesitas que yo resuelva todo. Confío en que tú guardas lo que yo suelto. Amén."</w:t>
      </w:r>
    </w:p>
    <w:p>
      <w:r>
        <w:br w:type="page"/>
      </w:r>
    </w:p>
    <w:p>
      <w:pPr>
        <w:pStyle w:val="Heading1"/>
      </w:pPr>
      <w:r>
        <w:t>Resumen de la Temporada 1</w:t>
      </w:r>
    </w:p>
    <w:p>
      <w:r>
        <w:t>La serie "Una Mente en Paz - Temporada 1: FUNDAMENTOS" nos ha guiado a través de cuatro estrategias esenciales para transformar pensamientos no deseados:</w:t>
      </w:r>
    </w:p>
    <w:p>
      <w:pPr>
        <w:pStyle w:val="ListBullet"/>
      </w:pPr>
      <w:r>
        <w:t>Semana 1: Reconocimos que no estamos solos. Los pensamientos difíciles son universales, y la renovación mental es posible.</w:t>
      </w:r>
    </w:p>
    <w:p>
      <w:pPr>
        <w:pStyle w:val="ListBullet"/>
      </w:pPr>
      <w:r>
        <w:t>Semana 2: Aprendimos a observar sin juzgar. Nuestros pensamientos no son nuestra identidad.</w:t>
      </w:r>
    </w:p>
    <w:p>
      <w:pPr>
        <w:pStyle w:val="ListBullet"/>
      </w:pPr>
      <w:r>
        <w:t>Semana 3: Descubrimos el poder de la oración honesta. Dios puede manejar nuestra verdad.</w:t>
      </w:r>
    </w:p>
    <w:p>
      <w:pPr>
        <w:pStyle w:val="ListBullet"/>
      </w:pPr>
      <w:r>
        <w:t>Semana 4: Entendimos que el descanso mental es mandamiento. Confiar es soltar el control.</w:t>
      </w:r>
    </w:p>
    <w:p>
      <w:pPr>
        <w:pStyle w:val="Heading2"/>
      </w:pPr>
      <w:r>
        <w:t>Principios clave para recordar</w:t>
      </w:r>
    </w:p>
    <w:p>
      <w:pPr>
        <w:pStyle w:val="ListBullet"/>
      </w:pPr>
      <w:r>
        <w:t>Tener un pensamiento ≠ creer un pensamiento ≠ actuar según ese pensamiento.</w:t>
      </w:r>
    </w:p>
    <w:p>
      <w:pPr>
        <w:pStyle w:val="ListBullet"/>
      </w:pPr>
      <w:r>
        <w:t>La observación compasiva es mejor que el juicio destructivo.</w:t>
      </w:r>
    </w:p>
    <w:p>
      <w:pPr>
        <w:pStyle w:val="ListBullet"/>
      </w:pPr>
      <w:r>
        <w:t>Dios prefiere tu honestidad cruda a tu fachada religiosa.</w:t>
      </w:r>
    </w:p>
    <w:p>
      <w:pPr>
        <w:pStyle w:val="ListBullet"/>
      </w:pPr>
      <w:r>
        <w:t>El descanso no es pereza - es diseño de Dios.</w:t>
      </w:r>
    </w:p>
    <w:p>
      <w:pPr>
        <w:pStyle w:val="ListBullet"/>
      </w:pPr>
      <w:r>
        <w:t>La renovación mental es proceso, no evento instantáneo.</w:t>
      </w:r>
    </w:p>
    <w:p>
      <w:pPr>
        <w:pStyle w:val="Heading2"/>
      </w:pPr>
      <w:r>
        <w:t>Mirando hacia adelante</w:t>
      </w:r>
    </w:p>
    <w:p>
      <w:r>
        <w:t>Temporada 1 estableció los fundamentos. En las próximas temporadas aprenderemos 8 estrategias adicionales:</w:t>
      </w:r>
    </w:p>
    <w:p>
      <w:pPr>
        <w:pStyle w:val="ListBullet"/>
      </w:pPr>
      <w:r>
        <w:t>Temporada 2 (Junio): Transformación - Desenredar, enfocar, capturar y calmar pensamientos</w:t>
      </w:r>
    </w:p>
    <w:p>
      <w:pPr>
        <w:pStyle w:val="ListBullet"/>
      </w:pPr>
      <w:r>
        <w:t>Temporada 3 (Septiembre): Renovación - Reparar, apartar, descartar pensamientos; rol de medicación</w:t>
      </w:r>
    </w:p>
    <w:p>
      <w:pPr>
        <w:pStyle w:val="ListBullet"/>
      </w:pPr>
      <w:r>
        <w:t>Temporada 4 (Diciembre): Integración - Sentarse con pensamientos, sistema nervioso, plan personal</w:t>
      </w:r>
    </w:p>
    <w:p>
      <w:pPr>
        <w:pStyle w:val="Heading2"/>
      </w:pPr>
      <w:r>
        <w:t>Recurso recomendado</w:t>
      </w:r>
    </w:p>
    <w:p>
      <w:r>
        <w:rPr>
          <w:i/>
        </w:rPr>
        <w:t>"A Still and Quiet Mind: Twelve Strategies for Changing Unwanted Thoughts" por Esther Smith. Disponible en inglés (puede estar disponible en español próximamente).</w:t>
      </w:r>
    </w:p>
    <w:p>
      <w:pPr>
        <w:pStyle w:val="Heading2"/>
      </w:pPr>
      <w:r>
        <w:t>¡Gracias por facilitar estos grupos!</w:t>
      </w:r>
    </w:p>
    <w:p>
      <w:pPr>
        <w:jc w:val="center"/>
      </w:pPr>
      <w:r>
        <w:rPr>
          <w:i/>
        </w:rPr>
        <w:t>Fresh Hope Español - Donde la fe y la salud mental se encuentran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